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Daily Standup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Project: Loan Validation Project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10/23/2025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Sprint: 4 — Daily Standup 9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Duration: 1 hour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Ernesto, Carlos, Luis, Chris, Miguel</w:t>
      </w:r>
    </w:p>
    <w:p w:rsidR="00000000" w:rsidDel="00000000" w:rsidP="00000000" w:rsidRDefault="00000000" w:rsidRPr="00000000" w14:paraId="00000007">
      <w:pPr>
        <w:pStyle w:val="Heading2"/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Track progress on MVP Phase 1 components (Library Ingestion, Log Analyzer, Auto-patch flow)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 Identify blockers and dependencies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Align tasks for sprint progress and upcoming demos</w:t>
      </w:r>
    </w:p>
    <w:p w:rsidR="00000000" w:rsidDel="00000000" w:rsidP="00000000" w:rsidRDefault="00000000" w:rsidRPr="00000000" w14:paraId="0000000B">
      <w:pPr>
        <w:pStyle w:val="Heading2"/>
        <w:rPr/>
      </w:pPr>
      <w:r w:rsidDel="00000000" w:rsidR="00000000" w:rsidRPr="00000000">
        <w:rPr>
          <w:rtl w:val="0"/>
        </w:rPr>
        <w:t xml:space="preserve">Team Member Updates</w:t>
      </w:r>
    </w:p>
    <w:p w:rsidR="00000000" w:rsidDel="00000000" w:rsidP="00000000" w:rsidRDefault="00000000" w:rsidRPr="00000000" w14:paraId="0000000C">
      <w:pPr>
        <w:pStyle w:val="Heading3"/>
        <w:rPr/>
      </w:pPr>
      <w:r w:rsidDel="00000000" w:rsidR="00000000" w:rsidRPr="00000000">
        <w:rPr>
          <w:rtl w:val="0"/>
        </w:rPr>
        <w:t xml:space="preserve">Luis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 Validated parser outputs with NXP vendor docs; accuracy 92%.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- Flagged rare inconsistencies in peripheral naming conventions.</w:t>
      </w:r>
    </w:p>
    <w:p w:rsidR="00000000" w:rsidDel="00000000" w:rsidP="00000000" w:rsidRDefault="00000000" w:rsidRPr="00000000" w14:paraId="0000000F">
      <w:pPr>
        <w:pStyle w:val="Heading3"/>
        <w:rPr/>
      </w:pPr>
      <w:r w:rsidDel="00000000" w:rsidR="00000000" w:rsidRPr="00000000">
        <w:rPr>
          <w:rtl w:val="0"/>
        </w:rPr>
        <w:t xml:space="preserve">Carlos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- Added rule-based patch ranking system to analyzer.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 High-confidence patches prioritized in approval UI.</w:t>
      </w:r>
    </w:p>
    <w:p w:rsidR="00000000" w:rsidDel="00000000" w:rsidP="00000000" w:rsidRDefault="00000000" w:rsidRPr="00000000" w14:paraId="00000012">
      <w:pPr>
        <w:pStyle w:val="Heading3"/>
        <w:rPr/>
      </w:pPr>
      <w:r w:rsidDel="00000000" w:rsidR="00000000" w:rsidRPr="00000000">
        <w:rPr>
          <w:rtl w:val="0"/>
        </w:rPr>
        <w:t xml:space="preserve">Ernesto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 QA confirmed patch ranking reduces noise in approval queue.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- Suggested additional metrics for ranking calibration.</w:t>
      </w:r>
    </w:p>
    <w:p w:rsidR="00000000" w:rsidDel="00000000" w:rsidP="00000000" w:rsidRDefault="00000000" w:rsidRPr="00000000" w14:paraId="00000015">
      <w:pPr>
        <w:pStyle w:val="Heading3"/>
        <w:rPr/>
      </w:pPr>
      <w:r w:rsidDel="00000000" w:rsidR="00000000" w:rsidRPr="00000000">
        <w:rPr>
          <w:rtl w:val="0"/>
        </w:rPr>
        <w:t xml:space="preserve">Chris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- Updated dashboard mockups with ranked patch queue view.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 Coordinated feedback with QA to refine metrics.</w:t>
      </w:r>
    </w:p>
    <w:p w:rsidR="00000000" w:rsidDel="00000000" w:rsidP="00000000" w:rsidRDefault="00000000" w:rsidRPr="00000000" w14:paraId="00000018">
      <w:pPr>
        <w:pStyle w:val="Heading3"/>
        <w:rPr/>
      </w:pPr>
      <w:r w:rsidDel="00000000" w:rsidR="00000000" w:rsidRPr="00000000">
        <w:rPr>
          <w:rtl w:val="0"/>
        </w:rPr>
        <w:t xml:space="preserve">Miguel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 Supplied new NXP test logs.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- Helped Ernesto with ranking calibration dataset.</w:t>
      </w:r>
    </w:p>
    <w:p w:rsidR="00000000" w:rsidDel="00000000" w:rsidP="00000000" w:rsidRDefault="00000000" w:rsidRPr="00000000" w14:paraId="0000001B">
      <w:pPr>
        <w:pStyle w:val="Heading2"/>
        <w:rPr/>
      </w:pPr>
      <w:r w:rsidDel="00000000" w:rsidR="00000000" w:rsidRPr="00000000">
        <w:rPr>
          <w:rtl w:val="0"/>
        </w:rPr>
        <w:t xml:space="preserve">Blockers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- Ranking calibration not yet validated across all vendors.</w:t>
      </w:r>
    </w:p>
    <w:p w:rsidR="00000000" w:rsidDel="00000000" w:rsidP="00000000" w:rsidRDefault="00000000" w:rsidRPr="00000000" w14:paraId="0000001D">
      <w:pPr>
        <w:pStyle w:val="Heading2"/>
        <w:rPr/>
      </w:pPr>
      <w:r w:rsidDel="00000000" w:rsidR="00000000" w:rsidRPr="00000000">
        <w:rPr>
          <w:rtl w:val="0"/>
        </w:rPr>
        <w:t xml:space="preserve">Next Steps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- Carlos to adjust ranking algorithm.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- Ernesto to test across multiple vendors.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- Chris to finalize UI integration.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+BOqwADfGJi/W1f1RvAyuonTzg==">CgMxLjA4AHIhMUsxN21pN0xKOGI4Ml9kcGVxY2dtWEVBVXBIWl9VN3FO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